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68763000" name="019e87de-acee-7bbf-a481-a98e152620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833308" name="019e87de-acee-7bbf-a481-a98e152620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3272177" name="019e87de-db56-79fe-b92f-7926a8d168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571849" name="019e87de-db56-79fe-b92f-7926a8d168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10540109" name="019e880a-a4f1-7c41-8f1a-4f3f565648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6471641" name="019e880a-a4f1-7c41-8f1a-4f3f565648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236133405" name="019e880a-c67e-7873-96ea-8e9b2306cd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864521" name="019e880a-c67e-7873-96ea-8e9b2306cd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Treppenhaus/ Küche/ Wohnzimmer </w:t>
            </w:r>
          </w:p>
          <w:p>
            <w:pPr>
              <w:spacing w:before="0" w:after="0"/>
            </w:pPr>
            <w:r>
              <w:t>EG-UG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4966390" name="019e8810-133d-7a41-a281-1112142052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146976" name="019e8810-133d-7a41-a281-1112142052f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7119756" name="019e8810-5c0d-7123-a9c1-5b120a4c46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9664797" name="019e8810-5c0d-7123-a9c1-5b120a4c466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311486712" name="019e8824-32b1-7d21-8c9b-4244391196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236889" name="019e8824-32b1-7d21-8c9b-4244391196f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8577598" name="019e8824-53fb-7094-a33f-2f5931f235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061675" name="019e8824-53fb-7094-a33f-2f5931f235b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Wildensteinerstrasse 16, 4416 Bubendorf</w:t>
          </w:r>
        </w:p>
        <w:p>
          <w:pPr>
            <w:spacing w:before="0" w:after="0"/>
          </w:pPr>
          <w:r>
            <w:t>DN 950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